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032 Hip-Hop Ювенали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Рижкова Олена</w:t>
      </w:r>
    </w:p>
    <w:p>
      <w:pPr>
        <w:spacing w:before="0" w:after="0"/>
      </w:pPr>
      <w:r>
        <w:t>C - Аліна Лисікова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Ольга Яковлєва</w:t>
      </w:r>
    </w:p>
    <w:p>
      <w:pPr>
        <w:spacing w:before="0" w:after="0"/>
      </w:pPr>
      <w:r>
        <w:t>G - Анастасія Оріна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#382 Злата Талда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382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